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ermStart w:id="14311233" w:edGrp="everyone"/>
    <w:p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80D0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dZB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permEnd w:id="14311233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154043560" w:edGrp="everyone"/>
      <w:r w:rsidR="003A2739">
        <w:rPr>
          <w:sz w:val="13"/>
        </w:rPr>
        <w:t>……</w:t>
      </w:r>
      <w:bookmarkStart w:id="0" w:name="_GoBack"/>
      <w:bookmarkEnd w:id="0"/>
      <w:permEnd w:id="1154043560"/>
    </w:p>
    <w:p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</w:t>
      </w:r>
      <w:proofErr w:type="spellStart"/>
      <w:r w:rsidR="003A2739" w:rsidRPr="003A2739">
        <w:rPr>
          <w:sz w:val="13"/>
          <w:szCs w:val="13"/>
        </w:rPr>
        <w:t>besteksnumme</w:t>
      </w:r>
      <w:r w:rsidR="003A2739">
        <w:rPr>
          <w:sz w:val="13"/>
          <w:szCs w:val="13"/>
        </w:rPr>
        <w:t>r</w:t>
      </w:r>
      <w:proofErr w:type="spellEnd"/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962149914" w:edGrp="everyone"/>
      <w:r w:rsidR="003A2739">
        <w:rPr>
          <w:sz w:val="13"/>
        </w:rPr>
        <w:t>……</w:t>
      </w:r>
      <w:permEnd w:id="1962149914"/>
    </w:p>
    <w:p w:rsidR="003A2739" w:rsidRDefault="009C78CD" w:rsidP="003A2739">
      <w:pPr>
        <w:tabs>
          <w:tab w:val="left" w:pos="1985"/>
        </w:tabs>
        <w:rPr>
          <w:sz w:val="13"/>
          <w:szCs w:val="13"/>
        </w:rPr>
      </w:pPr>
      <w:r>
        <w:rPr>
          <w:sz w:val="13"/>
          <w:szCs w:val="13"/>
        </w:rPr>
        <w:t>Print d</w:t>
      </w:r>
      <w:r w:rsidR="00A94F74" w:rsidRPr="003A2739">
        <w:rPr>
          <w:sz w:val="13"/>
          <w:szCs w:val="13"/>
        </w:rPr>
        <w:t>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2047150586" w:edGrp="everyone"/>
      <w:r w:rsidR="003A2739">
        <w:rPr>
          <w:sz w:val="13"/>
        </w:rPr>
        <w:t>……</w:t>
      </w:r>
      <w:permEnd w:id="2047150586"/>
    </w:p>
    <w:p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74837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FQ6KA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">
                <v:stroke dashstyle="1 1" endcap="round"/>
              </v:line>
            </w:pict>
          </mc:Fallback>
        </mc:AlternateContent>
      </w:r>
    </w:p>
    <w:p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Eis conform bestek;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 aannemers elektrotechnische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8A597F">
              <w:rPr>
                <w:sz w:val="16"/>
                <w:szCs w:val="16"/>
              </w:rPr>
              <w:t>Goedkeuring</w:t>
            </w:r>
            <w:r w:rsidRPr="00945A99">
              <w:rPr>
                <w:sz w:val="16"/>
                <w:szCs w:val="16"/>
              </w:rPr>
              <w:t xml:space="preserve">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 aannemers infra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</w:t>
            </w:r>
            <w:proofErr w:type="spellStart"/>
            <w:r>
              <w:rPr>
                <w:sz w:val="16"/>
                <w:szCs w:val="16"/>
              </w:rPr>
              <w:t>overigen</w:t>
            </w:r>
            <w:proofErr w:type="spellEnd"/>
            <w:r>
              <w:rPr>
                <w:sz w:val="16"/>
                <w:szCs w:val="16"/>
              </w:rPr>
              <w:t xml:space="preserve"> het certificaat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 / certificaat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.06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Bouwplaatsvoorzienin</w:t>
            </w:r>
            <w:proofErr w:type="spellEnd"/>
            <w:r w:rsidRPr="00945A99">
              <w:rPr>
                <w:sz w:val="16"/>
                <w:szCs w:val="16"/>
              </w:rPr>
              <w:t>-gen, algemeen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meting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FF68FB" w:rsidTr="002B491A">
        <w:trPr>
          <w:trHeight w:val="255"/>
        </w:trPr>
        <w:tc>
          <w:tcPr>
            <w:tcW w:w="567" w:type="dxa"/>
          </w:tcPr>
          <w:p w:rsidR="00F15172" w:rsidRPr="00FF68FB" w:rsidRDefault="00FF68FB" w:rsidP="00FF68FB">
            <w:pPr>
              <w:spacing w:line="22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</w:rPr>
            </w:pPr>
            <w:r w:rsidRPr="00FF68FB">
              <w:rPr>
                <w:sz w:val="16"/>
              </w:rPr>
              <w:t>10</w:t>
            </w:r>
          </w:p>
        </w:tc>
        <w:tc>
          <w:tcPr>
            <w:tcW w:w="2098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FF68FB" w:rsidRDefault="00F15172" w:rsidP="002B491A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conform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FF68FB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F68FB" w:rsidRDefault="00FF68FB" w:rsidP="002B491A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</w:pPr>
            <w:r>
              <w:t>19.19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Opmeten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Thermografische</w:t>
            </w:r>
            <w:proofErr w:type="spellEnd"/>
            <w:r w:rsidRPr="00945A99">
              <w:rPr>
                <w:sz w:val="16"/>
                <w:szCs w:val="16"/>
              </w:rPr>
              <w:t xml:space="preserve"> meting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Kalenderwaarden </w:t>
            </w:r>
            <w:proofErr w:type="spellStart"/>
            <w:r w:rsidRPr="003D7725">
              <w:rPr>
                <w:sz w:val="16"/>
                <w:szCs w:val="16"/>
              </w:rPr>
              <w:t>vlgs</w:t>
            </w:r>
            <w:proofErr w:type="spellEnd"/>
            <w:r w:rsidRPr="003D7725">
              <w:rPr>
                <w:sz w:val="16"/>
                <w:szCs w:val="16"/>
              </w:rPr>
              <w:t xml:space="preserve"> directie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  <w:r w:rsidRPr="003D7725">
              <w:rPr>
                <w:sz w:val="16"/>
                <w:szCs w:val="16"/>
              </w:rPr>
              <w:t xml:space="preserve"> / verharding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het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  steensoort(en)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 opzetten proefvlakken, ten minste 3 week voor aanvang voegwerk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31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Isoaltie</w:t>
            </w:r>
            <w:proofErr w:type="spellEnd"/>
            <w:r w:rsidRPr="00945A99">
              <w:rPr>
                <w:sz w:val="16"/>
                <w:szCs w:val="16"/>
              </w:rPr>
              <w:t>/afschotlaag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Dakdetails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BDA voorschriften en richtlijnen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Dakbeveiliging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Plaatsing / 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464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49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Anhydriet</w:t>
            </w:r>
            <w:proofErr w:type="spellEnd"/>
            <w:r w:rsidRPr="00945A99">
              <w:rPr>
                <w:sz w:val="16"/>
                <w:szCs w:val="16"/>
              </w:rPr>
              <w:t xml:space="preserve"> 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door erkend Ned. Keuringsinstituut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Omrandingen</w:t>
            </w:r>
            <w:proofErr w:type="spellEnd"/>
            <w:r w:rsidRPr="00945A99">
              <w:rPr>
                <w:sz w:val="16"/>
                <w:szCs w:val="16"/>
              </w:rPr>
              <w:t>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1F02DC" w:rsidRPr="00945A99" w:rsidTr="002B491A">
        <w:tc>
          <w:tcPr>
            <w:tcW w:w="567" w:type="dxa"/>
          </w:tcPr>
          <w:p w:rsidR="001F02DC" w:rsidRDefault="00FF68FB" w:rsidP="002B491A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1F02DC" w:rsidRPr="00945A99" w:rsidRDefault="001F02DC" w:rsidP="002B491A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:rsidR="001F02DC" w:rsidRPr="00945A99" w:rsidRDefault="001F02DC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nat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voor het sluiten van de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8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9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TNO m.b.t. COP waarden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Onderhoudvoorschrift</w:t>
            </w:r>
            <w:proofErr w:type="spellEnd"/>
            <w:r w:rsidRPr="00945A99">
              <w:rPr>
                <w:sz w:val="16"/>
                <w:szCs w:val="16"/>
              </w:rPr>
              <w:t xml:space="preserve">/ bedrijf-/ </w:t>
            </w:r>
            <w:proofErr w:type="spellStart"/>
            <w:r w:rsidRPr="00945A99">
              <w:rPr>
                <w:sz w:val="16"/>
                <w:szCs w:val="16"/>
              </w:rPr>
              <w:t>bedieningsvoorschrif</w:t>
            </w:r>
            <w:proofErr w:type="spellEnd"/>
            <w:r w:rsidRPr="00945A99">
              <w:rPr>
                <w:sz w:val="16"/>
                <w:szCs w:val="16"/>
              </w:rPr>
              <w:t>/ bedieningsinstructie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bediening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Verlichtingsinstallatie: plaats </w:t>
            </w:r>
            <w:proofErr w:type="spellStart"/>
            <w:r w:rsidRPr="00945A99">
              <w:rPr>
                <w:sz w:val="16"/>
                <w:szCs w:val="16"/>
              </w:rPr>
              <w:t>noodverlichtingpunten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 / armatuuradressen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  <w:r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 / revisietekeningen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proofErr w:type="gramStart"/>
            <w:r w:rsidRPr="00945A99">
              <w:t>70.41 /</w:t>
            </w:r>
            <w:proofErr w:type="gramEnd"/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 /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11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70.61</w:t>
            </w:r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 / ringleiding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 / voor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F15172" w:rsidRDefault="00F15172" w:rsidP="002B491A">
            <w:pPr>
              <w:spacing w:line="220" w:lineRule="atLeast"/>
              <w:rPr>
                <w:sz w:val="16"/>
                <w:szCs w:val="16"/>
                <w:lang w:val="en-US"/>
              </w:rPr>
            </w:pPr>
            <w:proofErr w:type="spellStart"/>
            <w:r w:rsidRPr="00F15172">
              <w:rPr>
                <w:sz w:val="16"/>
                <w:szCs w:val="16"/>
                <w:lang w:val="en-US"/>
              </w:rPr>
              <w:t>Fabr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>. Data-</w:t>
            </w:r>
            <w:proofErr w:type="spellStart"/>
            <w:r w:rsidRPr="00F15172">
              <w:rPr>
                <w:sz w:val="16"/>
                <w:szCs w:val="16"/>
                <w:lang w:val="en-US"/>
              </w:rPr>
              <w:t>installatie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 xml:space="preserve"> Approved Installers </w:t>
            </w:r>
          </w:p>
        </w:tc>
        <w:tc>
          <w:tcPr>
            <w:tcW w:w="567" w:type="dxa"/>
          </w:tcPr>
          <w:p w:rsidR="00F15172" w:rsidRPr="00F15172" w:rsidRDefault="00F15172" w:rsidP="002B491A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Brandmeldinstallatie / PVE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Meten: horizontale bekabeling, glasvezel-bekabeling, basisomroep-installatie, </w:t>
            </w:r>
            <w:proofErr w:type="spellStart"/>
            <w:r w:rsidRPr="00945A99">
              <w:rPr>
                <w:sz w:val="16"/>
                <w:szCs w:val="16"/>
              </w:rPr>
              <w:t>datacommunica-tie</w:t>
            </w:r>
            <w:proofErr w:type="spellEnd"/>
            <w:r w:rsidRPr="00945A99">
              <w:rPr>
                <w:sz w:val="16"/>
                <w:szCs w:val="16"/>
              </w:rPr>
              <w:t xml:space="preserve">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 basisomroepinstallatie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aansluiting op </w:t>
            </w:r>
            <w:proofErr w:type="spellStart"/>
            <w:r w:rsidRPr="003D7725">
              <w:rPr>
                <w:sz w:val="16"/>
                <w:szCs w:val="16"/>
              </w:rPr>
              <w:t>brandmeldposten</w:t>
            </w:r>
            <w:proofErr w:type="spellEnd"/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 (75.32)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Toegangsconstrole</w:t>
            </w:r>
            <w:proofErr w:type="spellEnd"/>
            <w:r w:rsidRPr="00945A99">
              <w:rPr>
                <w:sz w:val="16"/>
                <w:szCs w:val="16"/>
              </w:rPr>
              <w:t>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 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lastRenderedPageBreak/>
              <w:t>13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FF68FB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:rsidR="0082026C" w:rsidRPr="0082026C" w:rsidRDefault="0082026C" w:rsidP="002B491A">
      <w:pPr>
        <w:spacing w:line="220" w:lineRule="atLeast"/>
      </w:pPr>
    </w:p>
    <w:p w:rsidR="0082026C" w:rsidRDefault="0082026C" w:rsidP="002B491A">
      <w:pPr>
        <w:spacing w:line="220" w:lineRule="atLeast"/>
      </w:pPr>
    </w:p>
    <w:sectPr w:rsidR="0082026C" w:rsidSect="009605E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15F" w:rsidRDefault="0071015F">
      <w:r>
        <w:separator/>
      </w:r>
    </w:p>
  </w:endnote>
  <w:endnote w:type="continuationSeparator" w:id="0">
    <w:p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:rsidTr="002254DD">
      <w:trPr>
        <w:trHeight w:val="180"/>
      </w:trPr>
      <w:tc>
        <w:tcPr>
          <w:tcW w:w="12417" w:type="dxa"/>
          <w:vAlign w:val="bottom"/>
        </w:tcPr>
        <w:p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1270940880" w:edGrp="everyone"/>
          <w:r>
            <w:rPr>
              <w:sz w:val="13"/>
            </w:rPr>
            <w:t>……</w:t>
          </w:r>
          <w:permEnd w:id="1270940880"/>
        </w:p>
        <w:p w:rsidR="003A2739" w:rsidRDefault="009C78CD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>Print d</w:t>
          </w:r>
          <w:r w:rsidR="003A2739">
            <w:rPr>
              <w:sz w:val="13"/>
            </w:rPr>
            <w:t xml:space="preserve">atum: </w:t>
          </w:r>
          <w:permStart w:id="704869424" w:edGrp="everyone"/>
          <w:r w:rsidR="003A2739">
            <w:rPr>
              <w:sz w:val="13"/>
            </w:rPr>
            <w:t>……</w:t>
          </w:r>
          <w:permEnd w:id="704869424"/>
        </w:p>
        <w:p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414691393" w:edGrp="everyone"/>
          <w:r>
            <w:rPr>
              <w:sz w:val="13"/>
            </w:rPr>
            <w:t>……</w:t>
          </w:r>
          <w:permEnd w:id="1414691393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" w:name="classif_type_next1"/>
          <w:bookmarkStart w:id="2" w:name="lpage_next"/>
          <w:bookmarkEnd w:id="1"/>
          <w:r w:rsidRPr="0082515A">
            <w:rPr>
              <w:sz w:val="13"/>
            </w:rPr>
            <w:t>Pagina</w:t>
          </w:r>
          <w:bookmarkEnd w:id="2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2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3" w:name="lof_next"/>
          <w:r w:rsidRPr="0082515A">
            <w:rPr>
              <w:sz w:val="13"/>
            </w:rPr>
            <w:t>van</w:t>
          </w:r>
          <w:bookmarkEnd w:id="3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:rsidTr="0011014C">
      <w:trPr>
        <w:trHeight w:val="180"/>
      </w:trPr>
      <w:tc>
        <w:tcPr>
          <w:tcW w:w="13098" w:type="dxa"/>
          <w:vAlign w:val="bottom"/>
        </w:tcPr>
        <w:p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82515A">
            <w:rPr>
              <w:sz w:val="13"/>
            </w:rPr>
            <w:t>Pagina</w:t>
          </w:r>
          <w:bookmarkEnd w:id="19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0" w:name="lof"/>
          <w:r w:rsidRPr="0082515A">
            <w:rPr>
              <w:sz w:val="13"/>
            </w:rPr>
            <w:t>van</w:t>
          </w:r>
          <w:bookmarkEnd w:id="20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2375DE">
    <w:pPr>
      <w:pStyle w:val="Voettekst"/>
      <w:spacing w:line="240" w:lineRule="exact"/>
    </w:pPr>
  </w:p>
  <w:p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15F" w:rsidRDefault="0071015F">
      <w:r>
        <w:separator/>
      </w:r>
    </w:p>
  </w:footnote>
  <w:footnote w:type="continuationSeparator" w:id="0">
    <w:p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9" w:rsidRDefault="003A2739">
    <w:pPr>
      <w:pStyle w:val="Koptekst"/>
    </w:pPr>
  </w:p>
  <w:p w:rsidR="003A2739" w:rsidRDefault="003A2739">
    <w:pPr>
      <w:pStyle w:val="Koptekst"/>
    </w:pPr>
  </w:p>
  <w:p w:rsidR="003A2739" w:rsidRDefault="003A2739" w:rsidP="009605E7">
    <w:pPr>
      <w:pStyle w:val="Koptekst"/>
      <w:rPr>
        <w:sz w:val="13"/>
        <w:szCs w:val="13"/>
      </w:rPr>
    </w:pPr>
    <w:permStart w:id="1257860682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257860682"/>
  <w:p w:rsidR="003A2739" w:rsidRDefault="003A2739" w:rsidP="009605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:rsidTr="00F772EC">
      <w:trPr>
        <w:trHeight w:val="1650"/>
      </w:trPr>
      <w:tc>
        <w:tcPr>
          <w:tcW w:w="2013" w:type="dxa"/>
          <w:vAlign w:val="bottom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:rsidTr="00FE7E5F">
      <w:trPr>
        <w:trHeight w:val="18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:rsidTr="004B0702">
      <w:trPr>
        <w:trHeight w:val="448"/>
      </w:trPr>
      <w:tc>
        <w:tcPr>
          <w:tcW w:w="2013" w:type="dxa"/>
        </w:tcPr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4" w:name="section"/>
          <w:proofErr w:type="gramStart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1611602447" w:edGrp="everyone"/>
          <w:r>
            <w:rPr>
              <w:sz w:val="13"/>
            </w:rPr>
            <w:t>…</w:t>
          </w:r>
          <w:proofErr w:type="gramEnd"/>
          <w:r>
            <w:rPr>
              <w:sz w:val="13"/>
            </w:rPr>
            <w:t>…</w:t>
          </w:r>
          <w:bookmarkEnd w:id="4"/>
          <w:permEnd w:id="1611602447"/>
        </w:p>
        <w:p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1276536887" w:edGrp="everyone"/>
          <w:r>
            <w:rPr>
              <w:sz w:val="13"/>
            </w:rPr>
            <w:t>……</w:t>
          </w:r>
          <w:permEnd w:id="1276536887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5" w:name="visit_address"/>
          <w:bookmarkEnd w:id="5"/>
          <w:r>
            <w:rPr>
              <w:b/>
              <w:sz w:val="13"/>
            </w:rPr>
            <w:t>Projectnaam</w:t>
          </w:r>
        </w:p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6" w:name="date"/>
          <w:bookmarkEnd w:id="6"/>
          <w:permStart w:id="1570450773" w:edGrp="everyone"/>
          <w:r>
            <w:rPr>
              <w:sz w:val="13"/>
            </w:rPr>
            <w:t>……</w:t>
          </w:r>
        </w:p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1570450773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243881736" w:edGrp="everyone"/>
          <w:r>
            <w:rPr>
              <w:sz w:val="13"/>
            </w:rPr>
            <w:t>……</w:t>
          </w:r>
          <w:permEnd w:id="243881736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1549093221" w:edGrp="everyone"/>
          <w:r>
            <w:rPr>
              <w:sz w:val="13"/>
            </w:rPr>
            <w:t>……</w:t>
          </w:r>
          <w:permEnd w:id="1549093221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Versienummer</w:t>
          </w:r>
        </w:p>
        <w:p w:rsidR="003A2739" w:rsidRDefault="003D3935" w:rsidP="004065FD">
          <w:pPr>
            <w:framePr w:hSpace="181" w:wrap="around" w:vAnchor="text" w:hAnchor="page" w:x="14261" w:y="1"/>
            <w:spacing w:line="180" w:lineRule="atLeast"/>
            <w:rPr>
              <w:bCs/>
              <w:sz w:val="11"/>
              <w:szCs w:val="13"/>
            </w:rPr>
          </w:pPr>
          <w:r>
            <w:rPr>
              <w:bCs/>
              <w:sz w:val="11"/>
              <w:szCs w:val="13"/>
            </w:rPr>
            <w:t>2019-2</w:t>
          </w:r>
          <w:r w:rsidR="003A2739">
            <w:rPr>
              <w:bCs/>
              <w:sz w:val="11"/>
              <w:szCs w:val="13"/>
            </w:rPr>
            <w:t>/</w:t>
          </w:r>
          <w:proofErr w:type="spellStart"/>
          <w:r w:rsidR="003A2739" w:rsidRPr="009B58D8">
            <w:rPr>
              <w:bCs/>
              <w:sz w:val="11"/>
              <w:szCs w:val="13"/>
            </w:rPr>
            <w:t>rjw</w:t>
          </w:r>
          <w:proofErr w:type="spellEnd"/>
          <w:r w:rsidR="003A2739">
            <w:rPr>
              <w:bCs/>
              <w:sz w:val="11"/>
              <w:szCs w:val="13"/>
            </w:rPr>
            <w:t>/</w:t>
          </w:r>
          <w:proofErr w:type="spellStart"/>
          <w:r w:rsidR="003A2739">
            <w:rPr>
              <w:bCs/>
              <w:sz w:val="11"/>
              <w:szCs w:val="13"/>
            </w:rPr>
            <w:t>wh</w:t>
          </w:r>
          <w:proofErr w:type="spellEnd"/>
        </w:p>
        <w:p w:rsidR="008A597F" w:rsidRPr="0082515A" w:rsidRDefault="008A597F" w:rsidP="00447240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bCs/>
              <w:sz w:val="11"/>
              <w:szCs w:val="13"/>
            </w:rPr>
            <w:t>RRU 202</w:t>
          </w:r>
          <w:r w:rsidR="00B77984">
            <w:rPr>
              <w:bCs/>
              <w:sz w:val="11"/>
              <w:szCs w:val="13"/>
            </w:rPr>
            <w:t>2</w:t>
          </w:r>
          <w:r>
            <w:rPr>
              <w:bCs/>
              <w:sz w:val="11"/>
              <w:szCs w:val="13"/>
            </w:rPr>
            <w:t>-</w:t>
          </w:r>
          <w:r w:rsidR="00447240">
            <w:rPr>
              <w:bCs/>
              <w:sz w:val="11"/>
              <w:szCs w:val="13"/>
            </w:rPr>
            <w:t>1</w:t>
          </w:r>
          <w:r w:rsidR="00B77984">
            <w:rPr>
              <w:bCs/>
              <w:sz w:val="11"/>
              <w:szCs w:val="13"/>
            </w:rPr>
            <w:t>_v1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82515A" w:rsidTr="002254DD">
      <w:trPr>
        <w:trHeight w:hRule="exact" w:val="220"/>
      </w:trPr>
      <w:tc>
        <w:tcPr>
          <w:tcW w:w="7483" w:type="dxa"/>
        </w:tcPr>
        <w:p w:rsidR="003A2739" w:rsidRPr="0082515A" w:rsidRDefault="003A2739" w:rsidP="00540188">
          <w:pPr>
            <w:pStyle w:val="Koptekst"/>
            <w:spacing w:line="180" w:lineRule="atLeast"/>
            <w:rPr>
              <w:sz w:val="13"/>
            </w:rPr>
          </w:pPr>
          <w:bookmarkStart w:id="7" w:name="ldealt_with_by"/>
          <w:bookmarkStart w:id="8" w:name="ldefined_by"/>
          <w:bookmarkStart w:id="9" w:name="lnum_pages_appendixes"/>
          <w:bookmarkStart w:id="10" w:name="lspecimen"/>
          <w:bookmarkStart w:id="11" w:name="return_text"/>
          <w:bookmarkStart w:id="12" w:name="lappendix"/>
          <w:bookmarkEnd w:id="7"/>
          <w:bookmarkEnd w:id="8"/>
          <w:bookmarkEnd w:id="9"/>
          <w:bookmarkEnd w:id="10"/>
          <w:bookmarkEnd w:id="11"/>
          <w:bookmarkEnd w:id="12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82515A" w:rsidTr="00A873BB">
      <w:trPr>
        <w:trHeight w:val="2100"/>
      </w:trPr>
      <w:tc>
        <w:tcPr>
          <w:tcW w:w="7483" w:type="dxa"/>
        </w:tcPr>
        <w:p w:rsidR="003A2739" w:rsidRPr="0082515A" w:rsidRDefault="003A2739">
          <w:pPr>
            <w:pStyle w:val="Koptekst"/>
          </w:pPr>
          <w:bookmarkStart w:id="13" w:name="lto"/>
          <w:bookmarkEnd w:id="13"/>
        </w:p>
        <w:p w:rsidR="003A2739" w:rsidRPr="0082515A" w:rsidRDefault="003A2739">
          <w:pPr>
            <w:pStyle w:val="Koptekst"/>
          </w:pPr>
          <w:bookmarkStart w:id="14" w:name="to"/>
          <w:bookmarkEnd w:id="14"/>
        </w:p>
      </w:tc>
    </w:tr>
    <w:bookmarkStart w:id="15" w:name="note_label"/>
    <w:bookmarkStart w:id="16" w:name="subject"/>
    <w:bookmarkStart w:id="17" w:name="model_name"/>
    <w:bookmarkEnd w:id="15"/>
    <w:bookmarkEnd w:id="16"/>
    <w:bookmarkEnd w:id="17"/>
    <w:tr w:rsidR="003A2739" w:rsidRPr="0082515A" w:rsidTr="007C648B">
      <w:trPr>
        <w:trHeight w:val="680"/>
      </w:trPr>
      <w:tc>
        <w:tcPr>
          <w:tcW w:w="7483" w:type="dxa"/>
          <w:vAlign w:val="bottom"/>
        </w:tcPr>
        <w:p w:rsidR="003A2739" w:rsidRPr="0082515A" w:rsidRDefault="003A2739">
          <w:pPr>
            <w:pStyle w:val="Koptekst"/>
          </w:pPr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A2739" w:rsidRDefault="003A2739" w:rsidP="00A94F74">
                                <w:r>
                                  <w:t xml:space="preserve"> 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qNGuQIAALo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" filled="f" stroked="f">
                    <v:textbox>
                      <w:txbxContent>
                        <w:p w:rsidR="00A871AC" w:rsidRDefault="00A871AC" w:rsidP="00A94F74">
                          <w:r>
                            <w:t xml:space="preserve"> 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nl-NL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47240"/>
    <w:rsid w:val="00452929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72558"/>
    <w:rsid w:val="00576B1D"/>
    <w:rsid w:val="0057786B"/>
    <w:rsid w:val="00582E89"/>
    <w:rsid w:val="00590683"/>
    <w:rsid w:val="005B7175"/>
    <w:rsid w:val="005C20CD"/>
    <w:rsid w:val="005D04B9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A597F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C78CD"/>
    <w:rsid w:val="009D6108"/>
    <w:rsid w:val="009D76D0"/>
    <w:rsid w:val="009E4F99"/>
    <w:rsid w:val="00A133CC"/>
    <w:rsid w:val="00A50909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410F5"/>
    <w:rsid w:val="00B422AB"/>
    <w:rsid w:val="00B635C3"/>
    <w:rsid w:val="00B63859"/>
    <w:rsid w:val="00B70581"/>
    <w:rsid w:val="00B74B1D"/>
    <w:rsid w:val="00B77984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21AE7"/>
    <w:rsid w:val="00E263C2"/>
    <w:rsid w:val="00E27358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B298DA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B9AAC7-62DF-46CD-939E-B53958030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0AFC6-01D0-442E-815F-3DAAF3467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1C6D0-954F-4473-B0EC-3ED7220540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2222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14421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Cuba, Giovanni de</cp:lastModifiedBy>
  <cp:revision>2</cp:revision>
  <cp:lastPrinted>2010-01-12T13:10:00Z</cp:lastPrinted>
  <dcterms:created xsi:type="dcterms:W3CDTF">2022-02-22T13:03:00Z</dcterms:created>
  <dcterms:modified xsi:type="dcterms:W3CDTF">2022-02-22T13:03:00Z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